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641F" w:rsidRDefault="00E46F18" w:rsidP="00A1641F">
      <w:pPr>
        <w:rPr>
          <w:rFonts w:ascii="Proxima Nova" w:hAnsi="Proxima Nova"/>
          <w:lang w:val="en-US"/>
        </w:rPr>
      </w:pPr>
      <w:r w:rsidRPr="00E46F18">
        <w:rPr>
          <w:rFonts w:ascii="Proxima Nova" w:hAnsi="Proxima Nova"/>
          <w:noProof/>
          <w:lang w:eastAsia="en-GB"/>
        </w:rPr>
        <w:drawing>
          <wp:inline distT="0" distB="0" distL="0" distR="0">
            <wp:extent cx="8862695" cy="5543550"/>
            <wp:effectExtent l="0" t="0" r="0" b="0"/>
            <wp:docPr id="2" name="Picture 2" descr="E:\Education Scotland Main Folder\Presentations\Tools\flooding hits north east - Planet rad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Education Scotland Main Folder\Presentations\Tools\flooding hits north east - Planet radi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211" cy="554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C27" w:rsidRDefault="00E46F18" w:rsidP="00B561C0">
      <w:r>
        <w:t>North East Flooding</w:t>
      </w:r>
    </w:p>
    <w:p w:rsidR="00A1641F" w:rsidRDefault="00E46F18" w:rsidP="00B561C0">
      <w:r w:rsidRPr="00E46F18">
        <w:rPr>
          <w:noProof/>
          <w:lang w:eastAsia="en-GB"/>
        </w:rPr>
        <w:lastRenderedPageBreak/>
        <w:drawing>
          <wp:inline distT="0" distB="0" distL="0" distR="0">
            <wp:extent cx="8810625" cy="5400675"/>
            <wp:effectExtent l="0" t="0" r="9525" b="9525"/>
            <wp:docPr id="1" name="Picture 1" descr="E:\Education Scotland Main Folder\Presentations\Tools\Daily Record Drummossie Br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Education Scotland Main Folder\Presentations\Tools\Daily Record Drummossie Bra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062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41F" w:rsidRDefault="00E46F18" w:rsidP="00B561C0">
      <w:proofErr w:type="spellStart"/>
      <w:r>
        <w:t>Drumossie</w:t>
      </w:r>
      <w:proofErr w:type="spellEnd"/>
      <w:r>
        <w:t xml:space="preserve"> Brae</w:t>
      </w:r>
    </w:p>
    <w:p w:rsidR="00A1641F" w:rsidRDefault="00A1641F" w:rsidP="00A1641F">
      <w:pPr>
        <w:rPr>
          <w:rFonts w:ascii="Proxima Nova" w:hAnsi="Proxima Nova"/>
          <w:lang w:val="en-US"/>
        </w:rPr>
      </w:pPr>
    </w:p>
    <w:p w:rsidR="00E46F18" w:rsidRDefault="00E46F18" w:rsidP="00B561C0">
      <w:r w:rsidRPr="00E46F18">
        <w:rPr>
          <w:noProof/>
          <w:lang w:eastAsia="en-GB"/>
        </w:rPr>
        <w:drawing>
          <wp:inline distT="0" distB="0" distL="0" distR="0">
            <wp:extent cx="8972550" cy="4924425"/>
            <wp:effectExtent l="0" t="0" r="0" b="9525"/>
            <wp:docPr id="3" name="Picture 3" descr="E:\Education Scotland Main Folder\Presentations\Tools\foot-and-mouth_1830294b The telegrap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Education Scotland Main Folder\Presentations\Tools\foot-and-mouth_1830294b The telegraph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F18" w:rsidRDefault="00E46F18" w:rsidP="00E46F18"/>
    <w:p w:rsidR="00A1641F" w:rsidRDefault="00E46F18" w:rsidP="00E46F18">
      <w:r>
        <w:t>Foot and Mouth</w:t>
      </w:r>
    </w:p>
    <w:p w:rsidR="00E46F18" w:rsidRDefault="00E46F18" w:rsidP="00E46F18"/>
    <w:p w:rsidR="003C3738" w:rsidRDefault="003C3738" w:rsidP="003C3738">
      <w:pPr>
        <w:pStyle w:val="Heading5"/>
      </w:pPr>
      <w:r w:rsidRPr="003C3738">
        <w:rPr>
          <w:noProof/>
          <w:lang w:eastAsia="en-GB"/>
        </w:rPr>
        <w:lastRenderedPageBreak/>
        <w:drawing>
          <wp:inline distT="0" distB="0" distL="0" distR="0">
            <wp:extent cx="8848725" cy="5372100"/>
            <wp:effectExtent l="0" t="0" r="9525" b="0"/>
            <wp:docPr id="4" name="Picture 4" descr="E:\Education Scotland Main Folder\Presentations\Tools\fort-william-f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Education Scotland Main Folder\Presentations\Tools\fort-william-fir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4988" cy="537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F18" w:rsidRDefault="003C3738" w:rsidP="003C3738">
      <w:r>
        <w:t>Fort William Wild Fires</w:t>
      </w:r>
    </w:p>
    <w:p w:rsidR="003C3738" w:rsidRDefault="003C3738" w:rsidP="003C3738"/>
    <w:p w:rsidR="00757110" w:rsidRDefault="00757110" w:rsidP="003C3738">
      <w:r w:rsidRPr="00757110">
        <w:rPr>
          <w:noProof/>
          <w:lang w:eastAsia="en-GB"/>
        </w:rPr>
        <w:lastRenderedPageBreak/>
        <w:drawing>
          <wp:inline distT="0" distB="0" distL="0" distR="0">
            <wp:extent cx="8924925" cy="5133975"/>
            <wp:effectExtent l="0" t="0" r="9525" b="9525"/>
            <wp:docPr id="5" name="Picture 5" descr="E:\Education Scotland Main Folder\Presentations\Tools\RSPB-Braer Tanker Spill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Education Scotland Main Folder\Presentations\Tools\RSPB-Braer Tanker Spillag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92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110" w:rsidRDefault="00757110" w:rsidP="00757110"/>
    <w:p w:rsidR="003C3738" w:rsidRDefault="00757110" w:rsidP="00757110">
      <w:proofErr w:type="spellStart"/>
      <w:r>
        <w:t>Braer</w:t>
      </w:r>
      <w:proofErr w:type="spellEnd"/>
      <w:r>
        <w:t xml:space="preserve"> Tanker Spillage</w:t>
      </w:r>
    </w:p>
    <w:p w:rsidR="00757110" w:rsidRDefault="00757110" w:rsidP="00757110"/>
    <w:p w:rsidR="00D12739" w:rsidRDefault="00BC3252" w:rsidP="00757110">
      <w:r w:rsidRPr="00BC3252">
        <w:rPr>
          <w:noProof/>
          <w:lang w:eastAsia="en-GB"/>
        </w:rPr>
        <w:lastRenderedPageBreak/>
        <w:drawing>
          <wp:inline distT="0" distB="0" distL="0" distR="0">
            <wp:extent cx="8934450" cy="5295900"/>
            <wp:effectExtent l="0" t="0" r="0" b="0"/>
            <wp:docPr id="6" name="Picture 6" descr="E:\Education Scotland Main Folder\Presentations\Tools\skynews-snow-weather-ice-motorists_4239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Education Scotland Main Folder\Presentations\Tools\skynews-snow-weather-ice-motorists_423952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0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739" w:rsidRDefault="00D12739" w:rsidP="00D12739"/>
    <w:p w:rsidR="00757110" w:rsidRDefault="00D12739" w:rsidP="00D12739">
      <w:r>
        <w:t>Snow and Ice</w:t>
      </w:r>
    </w:p>
    <w:p w:rsidR="00DF6C8D" w:rsidRDefault="00DF6C8D" w:rsidP="00D12739"/>
    <w:p w:rsidR="00DF6C8D" w:rsidRDefault="00DF6C8D" w:rsidP="00D12739">
      <w:r w:rsidRPr="00DF6C8D">
        <w:rPr>
          <w:noProof/>
          <w:lang w:eastAsia="en-GB"/>
        </w:rPr>
        <w:drawing>
          <wp:inline distT="0" distB="0" distL="0" distR="0">
            <wp:extent cx="8582025" cy="5210175"/>
            <wp:effectExtent l="0" t="0" r="9525" b="9525"/>
            <wp:docPr id="7" name="Picture 7" descr="E:\Education Scotland Main Folder\Presentations\Tools\The Herald - Landslide - Glenfinn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Education Scotland Main Folder\Presentations\Tools\The Herald - Landslide - Glenfinnan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739" w:rsidRDefault="00DF6C8D" w:rsidP="00D12739">
      <w:r>
        <w:t>Landslide Glenfinnan</w:t>
      </w:r>
    </w:p>
    <w:p w:rsidR="00DF6C8D" w:rsidRDefault="00DF6C8D" w:rsidP="00D12739">
      <w:r w:rsidRPr="00DF6C8D">
        <w:rPr>
          <w:noProof/>
          <w:lang w:eastAsia="en-GB"/>
        </w:rPr>
        <w:lastRenderedPageBreak/>
        <w:drawing>
          <wp:inline distT="0" distB="0" distL="0" distR="0">
            <wp:extent cx="8620125" cy="5334000"/>
            <wp:effectExtent l="0" t="0" r="9525" b="0"/>
            <wp:docPr id="8" name="Picture 8" descr="E:\Education Scotland Main Folder\Presentations\Tools\M80-snow-storm-blizzard-trapped-926040 Daily Expr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Education Scotland Main Folder\Presentations\Tools\M80-snow-storm-blizzard-trapped-926040 Daily Express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012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C8D" w:rsidRDefault="00DF6C8D" w:rsidP="00DF6C8D"/>
    <w:p w:rsidR="00DF6C8D" w:rsidRDefault="00DF6C8D" w:rsidP="00DF6C8D">
      <w:pPr>
        <w:tabs>
          <w:tab w:val="left" w:pos="3165"/>
        </w:tabs>
      </w:pPr>
      <w:r>
        <w:tab/>
        <w:t>Beast from the East</w:t>
      </w:r>
      <w:bookmarkStart w:id="0" w:name="_GoBack"/>
      <w:bookmarkEnd w:id="0"/>
    </w:p>
    <w:p w:rsidR="00DF6C8D" w:rsidRPr="00DF6C8D" w:rsidRDefault="00E60B94" w:rsidP="00DF6C8D">
      <w:pPr>
        <w:tabs>
          <w:tab w:val="left" w:pos="3165"/>
        </w:tabs>
      </w:pPr>
      <w:r>
        <w:rPr>
          <w:noProof/>
          <w:lang w:eastAsia="en-GB"/>
        </w:rPr>
        <w:lastRenderedPageBreak/>
        <w:drawing>
          <wp:inline distT="0" distB="0" distL="0" distR="0">
            <wp:extent cx="8077200" cy="9239250"/>
            <wp:effectExtent l="0" t="0" r="0" b="0"/>
            <wp:docPr id="10" name="Picture 10" descr="C:\Users\z613217\AppData\Local\Microsoft\Windows\INetCache\Content.Word\IMG_9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613217\AppData\Local\Microsoft\Windows\INetCache\Content.Word\IMG_911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F6C8D" w:rsidRPr="00DF6C8D" w:rsidSect="00E46F18">
      <w:pgSz w:w="16838" w:h="11906" w:orient="landscape" w:code="9"/>
      <w:pgMar w:top="1440" w:right="1440" w:bottom="1440" w:left="1440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6F18" w:rsidRDefault="00E46F18" w:rsidP="00E46F18">
      <w:r>
        <w:separator/>
      </w:r>
    </w:p>
  </w:endnote>
  <w:endnote w:type="continuationSeparator" w:id="0">
    <w:p w:rsidR="00E46F18" w:rsidRDefault="00E46F18" w:rsidP="00E46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Proxima Nova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6F18" w:rsidRDefault="00E46F18" w:rsidP="00E46F18">
      <w:r>
        <w:separator/>
      </w:r>
    </w:p>
  </w:footnote>
  <w:footnote w:type="continuationSeparator" w:id="0">
    <w:p w:rsidR="00E46F18" w:rsidRDefault="00E46F18" w:rsidP="00E46F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30D310"/>
    <w:lvl w:ilvl="0">
      <w:start w:val="1"/>
      <w:numFmt w:val="decimal"/>
      <w:pStyle w:val="Heading1"/>
      <w:lvlText w:val="%1."/>
      <w:legacy w:legacy="1" w:legacySpace="288" w:legacyIndent="720"/>
      <w:lvlJc w:val="left"/>
    </w:lvl>
    <w:lvl w:ilvl="1">
      <w:start w:val="1"/>
      <w:numFmt w:val="decimal"/>
      <w:pStyle w:val="Heading2"/>
      <w:lvlText w:val="%1.%2"/>
      <w:legacy w:legacy="1" w:legacySpace="284" w:legacyIndent="720"/>
      <w:lvlJc w:val="left"/>
    </w:lvl>
    <w:lvl w:ilvl="2">
      <w:start w:val="1"/>
      <w:numFmt w:val="decimal"/>
      <w:pStyle w:val="Heading3"/>
      <w:lvlText w:val="%1.%2.%3"/>
      <w:legacy w:legacy="1" w:legacySpace="284" w:legacyIndent="72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2F10468"/>
    <w:multiLevelType w:val="multilevel"/>
    <w:tmpl w:val="93D60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E15718"/>
    <w:multiLevelType w:val="multilevel"/>
    <w:tmpl w:val="08785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9B7B14"/>
    <w:multiLevelType w:val="multilevel"/>
    <w:tmpl w:val="23F27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285D54"/>
    <w:multiLevelType w:val="multilevel"/>
    <w:tmpl w:val="3920D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3F072A"/>
    <w:multiLevelType w:val="multilevel"/>
    <w:tmpl w:val="2A462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A97C71"/>
    <w:multiLevelType w:val="multilevel"/>
    <w:tmpl w:val="B2D8A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C63431C"/>
    <w:multiLevelType w:val="multilevel"/>
    <w:tmpl w:val="74C62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68C021C"/>
    <w:multiLevelType w:val="multilevel"/>
    <w:tmpl w:val="39D62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BE1653"/>
    <w:multiLevelType w:val="multilevel"/>
    <w:tmpl w:val="23E09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68E2481"/>
    <w:multiLevelType w:val="multilevel"/>
    <w:tmpl w:val="4352E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8E906D6"/>
    <w:multiLevelType w:val="multilevel"/>
    <w:tmpl w:val="E8BAD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A76753A"/>
    <w:multiLevelType w:val="multilevel"/>
    <w:tmpl w:val="1FD6A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891030D"/>
    <w:multiLevelType w:val="multilevel"/>
    <w:tmpl w:val="93688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47D6086"/>
    <w:multiLevelType w:val="multilevel"/>
    <w:tmpl w:val="751AE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52C1161"/>
    <w:multiLevelType w:val="singleLevel"/>
    <w:tmpl w:val="F80453F2"/>
    <w:lvl w:ilvl="0">
      <w:start w:val="1"/>
      <w:numFmt w:val="bullet"/>
      <w:pStyle w:val="Bullette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6E341C50"/>
    <w:multiLevelType w:val="multilevel"/>
    <w:tmpl w:val="A13AA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1D676DD"/>
    <w:multiLevelType w:val="multilevel"/>
    <w:tmpl w:val="BFF49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3460320"/>
    <w:multiLevelType w:val="multilevel"/>
    <w:tmpl w:val="46242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5D23CFC"/>
    <w:multiLevelType w:val="multilevel"/>
    <w:tmpl w:val="92F2D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6BD7C87"/>
    <w:multiLevelType w:val="multilevel"/>
    <w:tmpl w:val="4B0A2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7DE639F"/>
    <w:multiLevelType w:val="multilevel"/>
    <w:tmpl w:val="1966B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8D962A3"/>
    <w:multiLevelType w:val="multilevel"/>
    <w:tmpl w:val="97066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0"/>
  </w:num>
  <w:num w:numId="3">
    <w:abstractNumId w:val="0"/>
  </w:num>
  <w:num w:numId="4">
    <w:abstractNumId w:val="0"/>
  </w:num>
  <w:num w:numId="5">
    <w:abstractNumId w:val="15"/>
  </w:num>
  <w:num w:numId="6">
    <w:abstractNumId w:val="0"/>
  </w:num>
  <w:num w:numId="7">
    <w:abstractNumId w:val="22"/>
  </w:num>
  <w:num w:numId="8">
    <w:abstractNumId w:val="3"/>
  </w:num>
  <w:num w:numId="9">
    <w:abstractNumId w:val="11"/>
  </w:num>
  <w:num w:numId="10">
    <w:abstractNumId w:val="18"/>
  </w:num>
  <w:num w:numId="11">
    <w:abstractNumId w:val="8"/>
  </w:num>
  <w:num w:numId="12">
    <w:abstractNumId w:val="4"/>
  </w:num>
  <w:num w:numId="13">
    <w:abstractNumId w:val="16"/>
  </w:num>
  <w:num w:numId="14">
    <w:abstractNumId w:val="7"/>
  </w:num>
  <w:num w:numId="15">
    <w:abstractNumId w:val="6"/>
  </w:num>
  <w:num w:numId="16">
    <w:abstractNumId w:val="19"/>
  </w:num>
  <w:num w:numId="17">
    <w:abstractNumId w:val="5"/>
  </w:num>
  <w:num w:numId="18">
    <w:abstractNumId w:val="17"/>
  </w:num>
  <w:num w:numId="19">
    <w:abstractNumId w:val="13"/>
  </w:num>
  <w:num w:numId="20">
    <w:abstractNumId w:val="14"/>
  </w:num>
  <w:num w:numId="21">
    <w:abstractNumId w:val="10"/>
  </w:num>
  <w:num w:numId="22">
    <w:abstractNumId w:val="1"/>
  </w:num>
  <w:num w:numId="23">
    <w:abstractNumId w:val="21"/>
  </w:num>
  <w:num w:numId="24">
    <w:abstractNumId w:val="12"/>
  </w:num>
  <w:num w:numId="25">
    <w:abstractNumId w:val="9"/>
  </w:num>
  <w:num w:numId="26">
    <w:abstractNumId w:val="2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48EE"/>
    <w:rsid w:val="00027C27"/>
    <w:rsid w:val="000C0CF4"/>
    <w:rsid w:val="00281579"/>
    <w:rsid w:val="00306C61"/>
    <w:rsid w:val="00327CFC"/>
    <w:rsid w:val="0037582B"/>
    <w:rsid w:val="003C3738"/>
    <w:rsid w:val="005348EE"/>
    <w:rsid w:val="00601000"/>
    <w:rsid w:val="00757110"/>
    <w:rsid w:val="00857548"/>
    <w:rsid w:val="009B7615"/>
    <w:rsid w:val="00A1641F"/>
    <w:rsid w:val="00AC699F"/>
    <w:rsid w:val="00B51BDC"/>
    <w:rsid w:val="00B561C0"/>
    <w:rsid w:val="00B773CE"/>
    <w:rsid w:val="00BC3252"/>
    <w:rsid w:val="00C91823"/>
    <w:rsid w:val="00D008AB"/>
    <w:rsid w:val="00D12739"/>
    <w:rsid w:val="00DF6C8D"/>
    <w:rsid w:val="00E46F18"/>
    <w:rsid w:val="00E60B94"/>
    <w:rsid w:val="00FA4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E3F33E"/>
  <w15:chartTrackingRefBased/>
  <w15:docId w15:val="{15489BD2-7E30-4A89-9B6F-38776706F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73CE"/>
    <w:rPr>
      <w:rFonts w:ascii="Arial" w:hAnsi="Arial" w:cs="Times New Roman"/>
      <w:sz w:val="24"/>
      <w:szCs w:val="20"/>
    </w:rPr>
  </w:style>
  <w:style w:type="paragraph" w:styleId="Heading1">
    <w:name w:val="heading 1"/>
    <w:aliases w:val="Outline1"/>
    <w:basedOn w:val="Normal"/>
    <w:next w:val="Normal"/>
    <w:link w:val="Heading1Char"/>
    <w:uiPriority w:val="9"/>
    <w:qFormat/>
    <w:rsid w:val="00C91823"/>
    <w:pPr>
      <w:numPr>
        <w:numId w:val="6"/>
      </w:numPr>
      <w:outlineLvl w:val="0"/>
    </w:pPr>
    <w:rPr>
      <w:kern w:val="24"/>
    </w:rPr>
  </w:style>
  <w:style w:type="paragraph" w:styleId="Heading2">
    <w:name w:val="heading 2"/>
    <w:aliases w:val="Outline2"/>
    <w:basedOn w:val="Normal"/>
    <w:next w:val="Normal"/>
    <w:link w:val="Heading2Char"/>
    <w:uiPriority w:val="9"/>
    <w:qFormat/>
    <w:rsid w:val="00C91823"/>
    <w:pPr>
      <w:numPr>
        <w:ilvl w:val="1"/>
        <w:numId w:val="6"/>
      </w:numPr>
      <w:outlineLvl w:val="1"/>
    </w:pPr>
    <w:rPr>
      <w:kern w:val="24"/>
    </w:rPr>
  </w:style>
  <w:style w:type="paragraph" w:styleId="Heading3">
    <w:name w:val="heading 3"/>
    <w:aliases w:val="Outline3"/>
    <w:basedOn w:val="Normal"/>
    <w:next w:val="Normal"/>
    <w:link w:val="Heading3Char"/>
    <w:uiPriority w:val="9"/>
    <w:qFormat/>
    <w:rsid w:val="00B773CE"/>
    <w:pPr>
      <w:numPr>
        <w:ilvl w:val="2"/>
        <w:numId w:val="6"/>
      </w:numPr>
      <w:outlineLvl w:val="2"/>
    </w:pPr>
    <w:rPr>
      <w:kern w:val="24"/>
    </w:rPr>
  </w:style>
  <w:style w:type="paragraph" w:styleId="Heading4">
    <w:name w:val="heading 4"/>
    <w:basedOn w:val="Normal"/>
    <w:link w:val="Heading4Char"/>
    <w:uiPriority w:val="9"/>
    <w:qFormat/>
    <w:rsid w:val="00A1641F"/>
    <w:pPr>
      <w:spacing w:before="100" w:beforeAutospacing="1" w:after="100" w:afterAutospacing="1"/>
      <w:outlineLvl w:val="3"/>
    </w:pPr>
    <w:rPr>
      <w:rFonts w:ascii="Times New Roman" w:hAnsi="Times New Roman"/>
      <w:b/>
      <w:bCs/>
      <w:szCs w:val="24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A1641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Outline1 Char"/>
    <w:basedOn w:val="DefaultParagraphFont"/>
    <w:link w:val="Heading1"/>
    <w:uiPriority w:val="9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2Char">
    <w:name w:val="Heading 2 Char"/>
    <w:aliases w:val="Outline2 Char"/>
    <w:basedOn w:val="DefaultParagraphFont"/>
    <w:link w:val="Heading2"/>
    <w:uiPriority w:val="9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3Char">
    <w:name w:val="Heading 3 Char"/>
    <w:aliases w:val="Outline3 Char"/>
    <w:basedOn w:val="DefaultParagraphFont"/>
    <w:link w:val="Heading3"/>
    <w:uiPriority w:val="9"/>
    <w:rsid w:val="00C91823"/>
    <w:rPr>
      <w:rFonts w:ascii="Arial" w:hAnsi="Arial" w:cs="Times New Roman"/>
      <w:kern w:val="24"/>
      <w:sz w:val="24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A1641F"/>
    <w:rPr>
      <w:rFonts w:ascii="Times New Roman" w:hAnsi="Times New Roman" w:cs="Times New Roman"/>
      <w:b/>
      <w:bCs/>
      <w:sz w:val="24"/>
      <w:szCs w:val="24"/>
      <w:lang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A1641F"/>
    <w:rPr>
      <w:rFonts w:asciiTheme="majorHAnsi" w:eastAsiaTheme="majorEastAsia" w:hAnsiTheme="majorHAnsi" w:cstheme="majorBidi"/>
      <w:color w:val="2E74B5" w:themeColor="accent1" w:themeShade="BF"/>
      <w:sz w:val="24"/>
      <w:szCs w:val="20"/>
    </w:rPr>
  </w:style>
  <w:style w:type="paragraph" w:customStyle="1" w:styleId="Bulletted">
    <w:name w:val="Bulletted"/>
    <w:basedOn w:val="Normal"/>
    <w:next w:val="Normal"/>
    <w:rsid w:val="00B773CE"/>
    <w:pPr>
      <w:numPr>
        <w:numId w:val="5"/>
      </w:numPr>
      <w:tabs>
        <w:tab w:val="left" w:pos="360"/>
        <w:tab w:val="left" w:pos="1080"/>
        <w:tab w:val="left" w:pos="1800"/>
        <w:tab w:val="left" w:pos="3240"/>
      </w:tabs>
    </w:pPr>
  </w:style>
  <w:style w:type="paragraph" w:styleId="Footer">
    <w:name w:val="footer"/>
    <w:basedOn w:val="Normal"/>
    <w:link w:val="FooterChar"/>
    <w:rsid w:val="00C9182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C91823"/>
    <w:rPr>
      <w:rFonts w:ascii="Arial" w:eastAsia="Times New Roman" w:hAnsi="Arial" w:cs="Times New Roman"/>
      <w:sz w:val="24"/>
      <w:szCs w:val="20"/>
    </w:rPr>
  </w:style>
  <w:style w:type="paragraph" w:styleId="Header">
    <w:name w:val="header"/>
    <w:basedOn w:val="Normal"/>
    <w:link w:val="HeaderChar"/>
    <w:rsid w:val="00C9182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C91823"/>
    <w:rPr>
      <w:rFonts w:ascii="Arial" w:eastAsia="Times New Roman" w:hAnsi="Arial" w:cs="Times New Roman"/>
      <w:sz w:val="24"/>
      <w:szCs w:val="20"/>
    </w:rPr>
  </w:style>
  <w:style w:type="paragraph" w:customStyle="1" w:styleId="Outline4">
    <w:name w:val="Outline4"/>
    <w:basedOn w:val="Normal"/>
    <w:next w:val="Normal"/>
    <w:rsid w:val="00C91823"/>
    <w:pPr>
      <w:ind w:left="2160"/>
    </w:pPr>
    <w:rPr>
      <w:kern w:val="24"/>
    </w:rPr>
  </w:style>
  <w:style w:type="paragraph" w:customStyle="1" w:styleId="Outline5">
    <w:name w:val="Outline5"/>
    <w:basedOn w:val="Normal"/>
    <w:next w:val="Normal"/>
    <w:rsid w:val="00C91823"/>
    <w:pPr>
      <w:ind w:left="720"/>
    </w:pPr>
    <w:rPr>
      <w:kern w:val="24"/>
    </w:rPr>
  </w:style>
  <w:style w:type="paragraph" w:customStyle="1" w:styleId="Outline6">
    <w:name w:val="Outline6"/>
    <w:basedOn w:val="Normal"/>
    <w:next w:val="Normal"/>
    <w:rsid w:val="00C91823"/>
    <w:pPr>
      <w:spacing w:after="240"/>
      <w:ind w:left="2160"/>
    </w:pPr>
    <w:rPr>
      <w:kern w:val="24"/>
    </w:rPr>
  </w:style>
  <w:style w:type="paragraph" w:customStyle="1" w:styleId="Outline7">
    <w:name w:val="Outline7"/>
    <w:basedOn w:val="Normal"/>
    <w:next w:val="Normal"/>
    <w:rsid w:val="00C91823"/>
    <w:pPr>
      <w:spacing w:after="240"/>
      <w:ind w:left="720"/>
    </w:pPr>
    <w:rPr>
      <w:kern w:val="24"/>
    </w:rPr>
  </w:style>
  <w:style w:type="character" w:styleId="Hyperlink">
    <w:name w:val="Hyperlink"/>
    <w:basedOn w:val="DefaultParagraphFont"/>
    <w:uiPriority w:val="99"/>
    <w:semiHidden/>
    <w:unhideWhenUsed/>
    <w:rsid w:val="00A1641F"/>
    <w:rPr>
      <w:color w:val="0000FF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A1641F"/>
    <w:pPr>
      <w:pBdr>
        <w:bottom w:val="single" w:sz="6" w:space="1" w:color="auto"/>
      </w:pBdr>
      <w:jc w:val="center"/>
    </w:pPr>
    <w:rPr>
      <w:rFonts w:cs="Arial"/>
      <w:vanish/>
      <w:sz w:val="16"/>
      <w:szCs w:val="16"/>
      <w:lang w:eastAsia="en-GB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A1641F"/>
    <w:rPr>
      <w:rFonts w:ascii="Arial" w:hAnsi="Arial" w:cs="Arial"/>
      <w:vanish/>
      <w:sz w:val="16"/>
      <w:szCs w:val="16"/>
      <w:lang w:eastAsia="en-GB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A1641F"/>
    <w:pPr>
      <w:pBdr>
        <w:top w:val="single" w:sz="6" w:space="1" w:color="auto"/>
      </w:pBdr>
      <w:jc w:val="center"/>
    </w:pPr>
    <w:rPr>
      <w:rFonts w:cs="Arial"/>
      <w:vanish/>
      <w:sz w:val="16"/>
      <w:szCs w:val="16"/>
      <w:lang w:eastAsia="en-GB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A1641F"/>
    <w:rPr>
      <w:rFonts w:ascii="Arial" w:hAnsi="Arial" w:cs="Arial"/>
      <w:vanish/>
      <w:sz w:val="16"/>
      <w:szCs w:val="16"/>
      <w:lang w:eastAsia="en-GB"/>
    </w:rPr>
  </w:style>
  <w:style w:type="character" w:customStyle="1" w:styleId="hide-text">
    <w:name w:val="hide-text"/>
    <w:basedOn w:val="DefaultParagraphFont"/>
    <w:rsid w:val="00A1641F"/>
  </w:style>
  <w:style w:type="character" w:customStyle="1" w:styleId="relationship">
    <w:name w:val="relationship"/>
    <w:basedOn w:val="DefaultParagraphFont"/>
    <w:rsid w:val="00A1641F"/>
  </w:style>
  <w:style w:type="character" w:customStyle="1" w:styleId="fave-count">
    <w:name w:val="fave-count"/>
    <w:basedOn w:val="DefaultParagraphFont"/>
    <w:rsid w:val="00A1641F"/>
  </w:style>
  <w:style w:type="character" w:customStyle="1" w:styleId="toggle-icon">
    <w:name w:val="toggle-icon"/>
    <w:basedOn w:val="DefaultParagraphFont"/>
    <w:rsid w:val="00A1641F"/>
  </w:style>
  <w:style w:type="character" w:customStyle="1" w:styleId="play-slideshow">
    <w:name w:val="play-slideshow"/>
    <w:basedOn w:val="DefaultParagraphFont"/>
    <w:rsid w:val="00A1641F"/>
  </w:style>
  <w:style w:type="character" w:customStyle="1" w:styleId="view-count-label">
    <w:name w:val="view-count-label"/>
    <w:basedOn w:val="DefaultParagraphFont"/>
    <w:rsid w:val="00A1641F"/>
  </w:style>
  <w:style w:type="character" w:customStyle="1" w:styleId="stats-label">
    <w:name w:val="stats-label"/>
    <w:basedOn w:val="DefaultParagraphFont"/>
    <w:rsid w:val="00A1641F"/>
  </w:style>
  <w:style w:type="character" w:customStyle="1" w:styleId="fave-count-label">
    <w:name w:val="fave-count-label"/>
    <w:basedOn w:val="DefaultParagraphFont"/>
    <w:rsid w:val="00A1641F"/>
  </w:style>
  <w:style w:type="character" w:customStyle="1" w:styleId="comment-count-label">
    <w:name w:val="comment-count-label"/>
    <w:basedOn w:val="DefaultParagraphFont"/>
    <w:rsid w:val="00A1641F"/>
  </w:style>
  <w:style w:type="character" w:customStyle="1" w:styleId="date-taken-label">
    <w:name w:val="date-taken-label"/>
    <w:basedOn w:val="DefaultParagraphFont"/>
    <w:rsid w:val="00A1641F"/>
  </w:style>
  <w:style w:type="character" w:customStyle="1" w:styleId="exif-name">
    <w:name w:val="exif-name"/>
    <w:basedOn w:val="DefaultParagraphFont"/>
    <w:rsid w:val="00A1641F"/>
  </w:style>
  <w:style w:type="character" w:customStyle="1" w:styleId="exif-value">
    <w:name w:val="exif-value"/>
    <w:basedOn w:val="DefaultParagraphFont"/>
    <w:rsid w:val="00A1641F"/>
  </w:style>
  <w:style w:type="character" w:customStyle="1" w:styleId="Title1">
    <w:name w:val="Title1"/>
    <w:basedOn w:val="DefaultParagraphFont"/>
    <w:rsid w:val="00A1641F"/>
  </w:style>
  <w:style w:type="character" w:customStyle="1" w:styleId="counts">
    <w:name w:val="counts"/>
    <w:basedOn w:val="DefaultParagraphFont"/>
    <w:rsid w:val="00A1641F"/>
  </w:style>
  <w:style w:type="character" w:customStyle="1" w:styleId="privacy-label">
    <w:name w:val="privacy-label"/>
    <w:basedOn w:val="DefaultParagraphFont"/>
    <w:rsid w:val="00A1641F"/>
  </w:style>
  <w:style w:type="character" w:customStyle="1" w:styleId="privacy-value">
    <w:name w:val="privacy-value"/>
    <w:basedOn w:val="DefaultParagraphFont"/>
    <w:rsid w:val="00A1641F"/>
  </w:style>
  <w:style w:type="character" w:customStyle="1" w:styleId="safety-label">
    <w:name w:val="safety-label"/>
    <w:basedOn w:val="DefaultParagraphFont"/>
    <w:rsid w:val="00A1641F"/>
  </w:style>
  <w:style w:type="character" w:customStyle="1" w:styleId="safety-value">
    <w:name w:val="safety-value"/>
    <w:basedOn w:val="DefaultParagraphFont"/>
    <w:rsid w:val="00A1641F"/>
  </w:style>
  <w:style w:type="character" w:customStyle="1" w:styleId="search-key">
    <w:name w:val="search-key"/>
    <w:basedOn w:val="DefaultParagraphFont"/>
    <w:rsid w:val="00A1641F"/>
  </w:style>
  <w:style w:type="character" w:customStyle="1" w:styleId="search-key-label">
    <w:name w:val="search-key-label"/>
    <w:basedOn w:val="DefaultParagraphFont"/>
    <w:rsid w:val="00A1641F"/>
  </w:style>
  <w:style w:type="character" w:customStyle="1" w:styleId="photo-navigation-key-label">
    <w:name w:val="photo-navigation-key-label"/>
    <w:basedOn w:val="DefaultParagraphFont"/>
    <w:rsid w:val="00A1641F"/>
  </w:style>
  <w:style w:type="character" w:customStyle="1" w:styleId="thumbnail-navigation-key-left">
    <w:name w:val="thumbnail-navigation-key-left"/>
    <w:basedOn w:val="DefaultParagraphFont"/>
    <w:rsid w:val="00A1641F"/>
  </w:style>
  <w:style w:type="character" w:customStyle="1" w:styleId="thumbnail-navigation-key-right">
    <w:name w:val="thumbnail-navigation-key-right"/>
    <w:basedOn w:val="DefaultParagraphFont"/>
    <w:rsid w:val="00A1641F"/>
  </w:style>
  <w:style w:type="character" w:customStyle="1" w:styleId="thumbnail-navigation-key-label">
    <w:name w:val="thumbnail-navigation-key-label"/>
    <w:basedOn w:val="DefaultParagraphFont"/>
    <w:rsid w:val="00A1641F"/>
  </w:style>
  <w:style w:type="character" w:customStyle="1" w:styleId="back-to-context-key">
    <w:name w:val="back-to-context-key"/>
    <w:basedOn w:val="DefaultParagraphFont"/>
    <w:rsid w:val="00A1641F"/>
  </w:style>
  <w:style w:type="character" w:customStyle="1" w:styleId="back-to-context-key-label">
    <w:name w:val="back-to-context-key-label"/>
    <w:basedOn w:val="DefaultParagraphFont"/>
    <w:rsid w:val="00A1641F"/>
  </w:style>
  <w:style w:type="paragraph" w:customStyle="1" w:styleId="truncate">
    <w:name w:val="truncat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ignin">
    <w:name w:val="signi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A1641F"/>
    <w:rPr>
      <w:color w:val="954F72" w:themeColor="followedHyperlink"/>
      <w:u w:val="single"/>
    </w:rPr>
  </w:style>
  <w:style w:type="paragraph" w:customStyle="1" w:styleId="msonormal0">
    <w:name w:val="msonormal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oader-bar">
    <w:name w:val="loader-bar"/>
    <w:basedOn w:val="Normal"/>
    <w:rsid w:val="00A1641F"/>
    <w:pPr>
      <w:shd w:val="clear" w:color="auto" w:fill="128FDC"/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deferred-view">
    <w:name w:val="deferred-vi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szCs w:val="24"/>
      <w:lang w:eastAsia="en-GB"/>
    </w:rPr>
  </w:style>
  <w:style w:type="paragraph" w:customStyle="1" w:styleId="global-nav-view">
    <w:name w:val="global-nav-vi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autosuggest-field-view">
    <w:name w:val="search-autosuggest-field-vi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notifications-menu-view">
    <w:name w:val="notifications-menu-view"/>
    <w:basedOn w:val="Normal"/>
    <w:rsid w:val="00A1641F"/>
    <w:pPr>
      <w:spacing w:before="100" w:beforeAutospacing="1" w:after="100" w:afterAutospacing="1" w:line="0" w:lineRule="auto"/>
    </w:pPr>
    <w:rPr>
      <w:rFonts w:ascii="Times New Roman" w:hAnsi="Times New Roman"/>
      <w:szCs w:val="24"/>
      <w:lang w:eastAsia="en-GB"/>
    </w:rPr>
  </w:style>
  <w:style w:type="paragraph" w:customStyle="1" w:styleId="avatar">
    <w:name w:val="avata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official-badge-inline">
    <w:name w:val="official-badge-inlin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pro-badge-inline">
    <w:name w:val="pro-badge-inlin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condary">
    <w:name w:val="secondary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tertiary">
    <w:name w:val="tertiary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abel-new">
    <w:name w:val="label-n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abel-alpha">
    <w:name w:val="label-alpha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abel-beta">
    <w:name w:val="label-beta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abel-sticky">
    <w:name w:val="label-sticky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shim">
    <w:name w:val="global-nav-shim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">
    <w:name w:val="global-nav-content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">
    <w:name w:val="global-nav-containe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">
    <w:name w:val="main-logo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mug-mug-news">
    <w:name w:val="smug-mug-news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nav-menu">
    <w:name w:val="nav-menu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nav-menuli">
    <w:name w:val="nav-menu&gt;li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nav-menulia">
    <w:name w:val="nav-menu&gt;li&gt;a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tools">
    <w:name w:val="gn-tools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toolsli">
    <w:name w:val="gn-tools&gt;li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toggle">
    <w:name w:val="mobile-nav-toggl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">
    <w:name w:val="mobile-nav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mi-transparent-theme">
    <w:name w:val="semi-transparent-them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form">
    <w:name w:val="search-form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icon">
    <w:name w:val="search-ic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icon-button">
    <w:name w:val="search-icon-butt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pillbox">
    <w:name w:val="search-pillbox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pill-divider">
    <w:name w:val="search-pill-divide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pill-remover">
    <w:name w:val="search-pill-remove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autosuggest-items-list-view">
    <w:name w:val="search-autosuggest-items-list-vi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height-controller">
    <w:name w:val="height-controlle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">
    <w:name w:val="fluid-centered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submenu">
    <w:name w:val="gn-submenu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search-box">
    <w:name w:val="gn-search-box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search-button">
    <w:name w:val="mobile-search-butt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search-close-button">
    <w:name w:val="mobile-search-close-butt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upload-icon">
    <w:name w:val="upload-ic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column">
    <w:name w:val="mobile-nav-colum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title">
    <w:name w:val="gn-titl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entry-type">
    <w:name w:val="entry-type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photo-well-media-scrappy-view">
    <w:name w:val="photo-well-media-scrappy-view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ow-res-photo">
    <w:name w:val="low-res-photo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divider">
    <w:name w:val="divider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menu-item">
    <w:name w:val="mobile-nav-menu-item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pill">
    <w:name w:val="search-pill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icon">
    <w:name w:val="icon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centered-content">
    <w:name w:val="centered-content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1">
    <w:name w:val="fluid-centered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centered-content1">
    <w:name w:val="centered-content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2">
    <w:name w:val="fluid-centered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3">
    <w:name w:val="fluid-centered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vatar1">
    <w:name w:val="avatar1"/>
    <w:basedOn w:val="Normal"/>
    <w:rsid w:val="00A1641F"/>
    <w:pPr>
      <w:shd w:val="clear" w:color="auto" w:fill="DDDDDD"/>
      <w:spacing w:before="150" w:after="150"/>
      <w:ind w:right="450"/>
      <w:textAlignment w:val="bottom"/>
    </w:pPr>
    <w:rPr>
      <w:rFonts w:ascii="Times New Roman" w:hAnsi="Times New Roman"/>
      <w:szCs w:val="24"/>
      <w:lang w:eastAsia="en-GB"/>
    </w:rPr>
  </w:style>
  <w:style w:type="paragraph" w:customStyle="1" w:styleId="official-badge-inline1">
    <w:name w:val="official-badge-inline1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1">
    <w:name w:val="pro-badge-inline1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official-badge-inline2">
    <w:name w:val="official-badge-inline2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2">
    <w:name w:val="pro-badge-inline2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secondary1">
    <w:name w:val="secondary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 w:val="21"/>
      <w:szCs w:val="21"/>
      <w:lang w:eastAsia="en-GB"/>
    </w:rPr>
  </w:style>
  <w:style w:type="paragraph" w:customStyle="1" w:styleId="tertiary1">
    <w:name w:val="tertiary1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898989"/>
      <w:sz w:val="21"/>
      <w:szCs w:val="21"/>
      <w:lang w:eastAsia="en-GB"/>
    </w:rPr>
  </w:style>
  <w:style w:type="paragraph" w:customStyle="1" w:styleId="label-new1">
    <w:name w:val="label-new1"/>
    <w:basedOn w:val="Normal"/>
    <w:rsid w:val="00A1641F"/>
    <w:pPr>
      <w:shd w:val="clear" w:color="auto" w:fill="128FDC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alpha1">
    <w:name w:val="label-alpha1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beta1">
    <w:name w:val="label-beta1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sticky1">
    <w:name w:val="label-sticky1"/>
    <w:basedOn w:val="Normal"/>
    <w:rsid w:val="00A1641F"/>
    <w:pPr>
      <w:pBdr>
        <w:top w:val="single" w:sz="6" w:space="3" w:color="CB8100"/>
        <w:left w:val="single" w:sz="6" w:space="5" w:color="CB8100"/>
        <w:bottom w:val="single" w:sz="6" w:space="2" w:color="CB8100"/>
        <w:right w:val="single" w:sz="6" w:space="5" w:color="CB8100"/>
      </w:pBdr>
      <w:shd w:val="clear" w:color="auto" w:fill="FFFE70"/>
      <w:spacing w:before="100" w:beforeAutospacing="1" w:after="100" w:afterAutospacing="1"/>
    </w:pPr>
    <w:rPr>
      <w:rFonts w:ascii="Times New Roman" w:hAnsi="Times New Roman"/>
      <w:caps/>
      <w:color w:val="CB8100"/>
      <w:sz w:val="21"/>
      <w:szCs w:val="21"/>
      <w:lang w:eastAsia="en-GB"/>
    </w:rPr>
  </w:style>
  <w:style w:type="paragraph" w:customStyle="1" w:styleId="global-nav-shim1">
    <w:name w:val="global-nav-shim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1">
    <w:name w:val="global-nav-content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1">
    <w:name w:val="global-nav-container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1">
    <w:name w:val="main-logo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mug-mug-news1">
    <w:name w:val="smug-mug-news1"/>
    <w:basedOn w:val="Normal"/>
    <w:rsid w:val="00A1641F"/>
    <w:pPr>
      <w:spacing w:before="100" w:beforeAutospacing="1" w:after="100" w:afterAutospacing="1"/>
      <w:ind w:left="300"/>
    </w:pPr>
    <w:rPr>
      <w:rFonts w:ascii="Times New Roman" w:hAnsi="Times New Roman"/>
      <w:szCs w:val="24"/>
      <w:lang w:eastAsia="en-GB"/>
    </w:rPr>
  </w:style>
  <w:style w:type="paragraph" w:customStyle="1" w:styleId="nav-menu1">
    <w:name w:val="nav-menu1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nav-menuli1">
    <w:name w:val="nav-menu&gt;li1"/>
    <w:basedOn w:val="Normal"/>
    <w:rsid w:val="00A1641F"/>
    <w:pPr>
      <w:spacing w:before="100" w:beforeAutospacing="1" w:after="100" w:afterAutospacing="1"/>
      <w:ind w:left="225"/>
    </w:pPr>
    <w:rPr>
      <w:rFonts w:ascii="Times New Roman" w:hAnsi="Times New Roman"/>
      <w:szCs w:val="24"/>
      <w:lang w:eastAsia="en-GB"/>
    </w:rPr>
  </w:style>
  <w:style w:type="paragraph" w:customStyle="1" w:styleId="nav-menulia1">
    <w:name w:val="nav-menu&gt;li&gt;a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submenu1">
    <w:name w:val="gn-submenu1"/>
    <w:basedOn w:val="Normal"/>
    <w:rsid w:val="00A1641F"/>
    <w:pPr>
      <w:pBdr>
        <w:top w:val="single" w:sz="6" w:space="5" w:color="AAAAAA"/>
        <w:left w:val="single" w:sz="6" w:space="0" w:color="AAAAAA"/>
        <w:bottom w:val="single" w:sz="6" w:space="5" w:color="AAAAAA"/>
        <w:right w:val="single" w:sz="6" w:space="0" w:color="AAAAAA"/>
      </w:pBdr>
      <w:shd w:val="clear" w:color="auto" w:fill="FFFFFF"/>
      <w:spacing w:line="390" w:lineRule="atLeast"/>
    </w:pPr>
    <w:rPr>
      <w:rFonts w:ascii="Times New Roman" w:hAnsi="Times New Roman"/>
      <w:vanish/>
      <w:sz w:val="23"/>
      <w:szCs w:val="23"/>
      <w:lang w:eastAsia="en-GB"/>
    </w:rPr>
  </w:style>
  <w:style w:type="paragraph" w:customStyle="1" w:styleId="divider1">
    <w:name w:val="divider1"/>
    <w:basedOn w:val="Normal"/>
    <w:rsid w:val="00A1641F"/>
    <w:pPr>
      <w:pBdr>
        <w:bottom w:val="single" w:sz="6" w:space="0" w:color="E3E3E3"/>
      </w:pBdr>
      <w:spacing w:before="75" w:after="75"/>
    </w:pPr>
    <w:rPr>
      <w:rFonts w:ascii="Times New Roman" w:hAnsi="Times New Roman"/>
      <w:szCs w:val="24"/>
      <w:lang w:eastAsia="en-GB"/>
    </w:rPr>
  </w:style>
  <w:style w:type="paragraph" w:customStyle="1" w:styleId="label-beta2">
    <w:name w:val="label-beta2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gn-tools1">
    <w:name w:val="gn-tools1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gn-toolsli1">
    <w:name w:val="gn-tools&gt;li1"/>
    <w:basedOn w:val="Normal"/>
    <w:rsid w:val="00A1641F"/>
    <w:pPr>
      <w:spacing w:before="100" w:beforeAutospacing="1" w:after="100" w:afterAutospacing="1"/>
      <w:ind w:left="345"/>
    </w:pPr>
    <w:rPr>
      <w:rFonts w:ascii="Times New Roman" w:hAnsi="Times New Roman"/>
      <w:szCs w:val="24"/>
      <w:lang w:eastAsia="en-GB"/>
    </w:rPr>
  </w:style>
  <w:style w:type="paragraph" w:customStyle="1" w:styleId="gn-search-box1">
    <w:name w:val="gn-search-box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search-button1">
    <w:name w:val="mobile-search-button1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mobile-search-close-button1">
    <w:name w:val="mobile-search-close-button1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color w:val="FFFFFF"/>
      <w:szCs w:val="24"/>
      <w:lang w:eastAsia="en-GB"/>
    </w:rPr>
  </w:style>
  <w:style w:type="paragraph" w:customStyle="1" w:styleId="upload-icon1">
    <w:name w:val="upload-icon1"/>
    <w:basedOn w:val="Normal"/>
    <w:rsid w:val="00A1641F"/>
    <w:pPr>
      <w:spacing w:before="100" w:beforeAutospacing="1" w:after="100" w:afterAutospacing="1"/>
      <w:ind w:firstLine="12240"/>
    </w:pPr>
    <w:rPr>
      <w:rFonts w:ascii="Times New Roman" w:hAnsi="Times New Roman"/>
      <w:szCs w:val="24"/>
      <w:lang w:eastAsia="en-GB"/>
    </w:rPr>
  </w:style>
  <w:style w:type="paragraph" w:customStyle="1" w:styleId="avatar2">
    <w:name w:val="avatar2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mobile-nav-toggle1">
    <w:name w:val="mobile-nav-toggle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1">
    <w:name w:val="mobile-nav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column1">
    <w:name w:val="mobile-nav-column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menu-item1">
    <w:name w:val="mobile-nav-menu-item1"/>
    <w:basedOn w:val="Normal"/>
    <w:rsid w:val="00A1641F"/>
    <w:pPr>
      <w:spacing w:before="60" w:after="60" w:line="270" w:lineRule="atLeast"/>
    </w:pPr>
    <w:rPr>
      <w:rFonts w:ascii="Times New Roman" w:hAnsi="Times New Roman"/>
      <w:color w:val="FFFFFF"/>
      <w:szCs w:val="24"/>
      <w:lang w:eastAsia="en-GB"/>
    </w:rPr>
  </w:style>
  <w:style w:type="paragraph" w:customStyle="1" w:styleId="label-beta3">
    <w:name w:val="label-beta3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main-logo2">
    <w:name w:val="main-logo2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1">
    <w:name w:val="gn-title1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mi-transparent-theme1">
    <w:name w:val="semi-transparent-theme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2">
    <w:name w:val="global-nav-container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2">
    <w:name w:val="global-nav-content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shim2">
    <w:name w:val="global-nav-shim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3">
    <w:name w:val="main-logo3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2">
    <w:name w:val="gn-title2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arch-form1">
    <w:name w:val="search-form1"/>
    <w:basedOn w:val="Normal"/>
    <w:rsid w:val="00A1641F"/>
    <w:pPr>
      <w:ind w:right="135"/>
    </w:pPr>
    <w:rPr>
      <w:rFonts w:ascii="Times New Roman" w:hAnsi="Times New Roman"/>
      <w:szCs w:val="24"/>
      <w:lang w:eastAsia="en-GB"/>
    </w:rPr>
  </w:style>
  <w:style w:type="paragraph" w:customStyle="1" w:styleId="search-icon-button1">
    <w:name w:val="search-icon-button1"/>
    <w:basedOn w:val="Normal"/>
    <w:rsid w:val="00A1641F"/>
    <w:pPr>
      <w:spacing w:before="120" w:after="105"/>
      <w:ind w:left="165" w:hanging="22384"/>
    </w:pPr>
    <w:rPr>
      <w:rFonts w:ascii="Times New Roman" w:hAnsi="Times New Roman"/>
      <w:szCs w:val="24"/>
      <w:lang w:eastAsia="en-GB"/>
    </w:rPr>
  </w:style>
  <w:style w:type="paragraph" w:customStyle="1" w:styleId="search-icon1">
    <w:name w:val="search-icon1"/>
    <w:basedOn w:val="Normal"/>
    <w:rsid w:val="00A1641F"/>
    <w:pPr>
      <w:spacing w:before="75" w:after="105"/>
      <w:ind w:left="75" w:hanging="22384"/>
    </w:pPr>
    <w:rPr>
      <w:rFonts w:ascii="Times New Roman" w:hAnsi="Times New Roman"/>
      <w:vanish/>
      <w:szCs w:val="24"/>
      <w:lang w:eastAsia="en-GB"/>
    </w:rPr>
  </w:style>
  <w:style w:type="paragraph" w:customStyle="1" w:styleId="search-icon-button2">
    <w:name w:val="search-icon-button2"/>
    <w:basedOn w:val="Normal"/>
    <w:rsid w:val="00A1641F"/>
    <w:pPr>
      <w:spacing w:before="100" w:beforeAutospacing="1" w:after="100" w:afterAutospacing="1"/>
      <w:ind w:hanging="22384"/>
    </w:pPr>
    <w:rPr>
      <w:rFonts w:ascii="Times New Roman" w:hAnsi="Times New Roman"/>
      <w:szCs w:val="24"/>
      <w:lang w:eastAsia="en-GB"/>
    </w:rPr>
  </w:style>
  <w:style w:type="paragraph" w:customStyle="1" w:styleId="search-pillbox1">
    <w:name w:val="search-pillbox1"/>
    <w:basedOn w:val="Normal"/>
    <w:rsid w:val="00A1641F"/>
    <w:pPr>
      <w:spacing w:line="495" w:lineRule="atLeast"/>
      <w:ind w:left="75"/>
    </w:pPr>
    <w:rPr>
      <w:rFonts w:ascii="Times New Roman" w:hAnsi="Times New Roman"/>
      <w:szCs w:val="24"/>
      <w:lang w:eastAsia="en-GB"/>
    </w:rPr>
  </w:style>
  <w:style w:type="paragraph" w:customStyle="1" w:styleId="search-pill1">
    <w:name w:val="search-pill1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2">
    <w:name w:val="search-pill2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-divider1">
    <w:name w:val="search-pill-divider1"/>
    <w:basedOn w:val="Normal"/>
    <w:rsid w:val="00A1641F"/>
    <w:pPr>
      <w:pBdr>
        <w:top w:val="single" w:sz="6" w:space="0" w:color="128FDC"/>
        <w:bottom w:val="single" w:sz="6" w:space="0" w:color="128FDC"/>
      </w:pBdr>
      <w:shd w:val="clear" w:color="auto" w:fill="FFFFFF"/>
      <w:ind w:left="75" w:right="75"/>
    </w:pPr>
    <w:rPr>
      <w:rFonts w:ascii="Times New Roman" w:hAnsi="Times New Roman"/>
      <w:szCs w:val="24"/>
      <w:lang w:eastAsia="en-GB"/>
    </w:rPr>
  </w:style>
  <w:style w:type="paragraph" w:customStyle="1" w:styleId="search-pill-remover1">
    <w:name w:val="search-pill-remover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autosuggest-items-list-view1">
    <w:name w:val="search-autosuggest-items-list-view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form2">
    <w:name w:val="search-form2"/>
    <w:basedOn w:val="Normal"/>
    <w:rsid w:val="00A1641F"/>
    <w:pPr>
      <w:shd w:val="clear" w:color="auto" w:fill="FFFFFF"/>
      <w:ind w:right="135"/>
    </w:pPr>
    <w:rPr>
      <w:rFonts w:ascii="Times New Roman" w:hAnsi="Times New Roman"/>
      <w:color w:val="212124"/>
      <w:szCs w:val="24"/>
      <w:lang w:eastAsia="en-GB"/>
    </w:rPr>
  </w:style>
  <w:style w:type="paragraph" w:customStyle="1" w:styleId="search-pill3">
    <w:name w:val="search-pill3"/>
    <w:basedOn w:val="Normal"/>
    <w:rsid w:val="00A1641F"/>
    <w:pPr>
      <w:shd w:val="clear" w:color="auto" w:fill="128FDC"/>
      <w:spacing w:before="100" w:beforeAutospacing="1" w:after="100" w:afterAutospacing="1" w:line="405" w:lineRule="atLeast"/>
      <w:ind w:right="45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height-controller1">
    <w:name w:val="height-controller1"/>
    <w:basedOn w:val="Normal"/>
    <w:rsid w:val="00A1641F"/>
    <w:pPr>
      <w:shd w:val="clear" w:color="auto" w:fill="212124"/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entry-type1">
    <w:name w:val="entry-type1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entry-type2">
    <w:name w:val="entry-type2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u w:val="single"/>
      <w:lang w:eastAsia="en-GB"/>
    </w:rPr>
  </w:style>
  <w:style w:type="paragraph" w:customStyle="1" w:styleId="icon1">
    <w:name w:val="icon1"/>
    <w:basedOn w:val="Normal"/>
    <w:rsid w:val="00A1641F"/>
    <w:pPr>
      <w:spacing w:before="30" w:after="100" w:afterAutospacing="1"/>
      <w:ind w:right="150"/>
    </w:pPr>
    <w:rPr>
      <w:rFonts w:ascii="Times New Roman" w:hAnsi="Times New Roman"/>
      <w:szCs w:val="24"/>
      <w:lang w:eastAsia="en-GB"/>
    </w:rPr>
  </w:style>
  <w:style w:type="paragraph" w:customStyle="1" w:styleId="photo-well-media-scrappy-view1">
    <w:name w:val="photo-well-media-scrappy-view1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ow-res-photo1">
    <w:name w:val="low-res-photo1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szCs w:val="24"/>
      <w:lang w:eastAsia="en-GB"/>
    </w:rPr>
  </w:style>
  <w:style w:type="paragraph" w:customStyle="1" w:styleId="fluid-centered4">
    <w:name w:val="fluid-centered4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centered-content2">
    <w:name w:val="centered-content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5">
    <w:name w:val="fluid-centered5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6">
    <w:name w:val="fluid-centered6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vatar3">
    <w:name w:val="avatar3"/>
    <w:basedOn w:val="Normal"/>
    <w:rsid w:val="00A1641F"/>
    <w:pPr>
      <w:shd w:val="clear" w:color="auto" w:fill="DDDDDD"/>
      <w:spacing w:before="150" w:after="150"/>
      <w:ind w:right="450"/>
      <w:textAlignment w:val="bottom"/>
    </w:pPr>
    <w:rPr>
      <w:rFonts w:ascii="Times New Roman" w:hAnsi="Times New Roman"/>
      <w:szCs w:val="24"/>
      <w:lang w:eastAsia="en-GB"/>
    </w:rPr>
  </w:style>
  <w:style w:type="paragraph" w:customStyle="1" w:styleId="official-badge-inline3">
    <w:name w:val="official-badge-inline3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3">
    <w:name w:val="pro-badge-inline3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official-badge-inline4">
    <w:name w:val="official-badge-inline4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4">
    <w:name w:val="pro-badge-inline4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secondary2">
    <w:name w:val="secondary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 w:val="21"/>
      <w:szCs w:val="21"/>
      <w:lang w:eastAsia="en-GB"/>
    </w:rPr>
  </w:style>
  <w:style w:type="paragraph" w:customStyle="1" w:styleId="tertiary2">
    <w:name w:val="tertiary2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898989"/>
      <w:sz w:val="21"/>
      <w:szCs w:val="21"/>
      <w:lang w:eastAsia="en-GB"/>
    </w:rPr>
  </w:style>
  <w:style w:type="paragraph" w:customStyle="1" w:styleId="label-new2">
    <w:name w:val="label-new2"/>
    <w:basedOn w:val="Normal"/>
    <w:rsid w:val="00A1641F"/>
    <w:pPr>
      <w:shd w:val="clear" w:color="auto" w:fill="128FDC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alpha2">
    <w:name w:val="label-alpha2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beta4">
    <w:name w:val="label-beta4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sticky2">
    <w:name w:val="label-sticky2"/>
    <w:basedOn w:val="Normal"/>
    <w:rsid w:val="00A1641F"/>
    <w:pPr>
      <w:pBdr>
        <w:top w:val="single" w:sz="6" w:space="3" w:color="CB8100"/>
        <w:left w:val="single" w:sz="6" w:space="5" w:color="CB8100"/>
        <w:bottom w:val="single" w:sz="6" w:space="2" w:color="CB8100"/>
        <w:right w:val="single" w:sz="6" w:space="5" w:color="CB8100"/>
      </w:pBdr>
      <w:shd w:val="clear" w:color="auto" w:fill="FFFE70"/>
      <w:spacing w:before="100" w:beforeAutospacing="1" w:after="100" w:afterAutospacing="1"/>
    </w:pPr>
    <w:rPr>
      <w:rFonts w:ascii="Times New Roman" w:hAnsi="Times New Roman"/>
      <w:caps/>
      <w:color w:val="CB8100"/>
      <w:sz w:val="21"/>
      <w:szCs w:val="21"/>
      <w:lang w:eastAsia="en-GB"/>
    </w:rPr>
  </w:style>
  <w:style w:type="paragraph" w:customStyle="1" w:styleId="global-nav-shim3">
    <w:name w:val="global-nav-shim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3">
    <w:name w:val="global-nav-content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3">
    <w:name w:val="global-nav-container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4">
    <w:name w:val="main-logo4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mug-mug-news2">
    <w:name w:val="smug-mug-news2"/>
    <w:basedOn w:val="Normal"/>
    <w:rsid w:val="00A1641F"/>
    <w:pPr>
      <w:spacing w:before="100" w:beforeAutospacing="1" w:after="100" w:afterAutospacing="1"/>
      <w:ind w:left="300"/>
    </w:pPr>
    <w:rPr>
      <w:rFonts w:ascii="Times New Roman" w:hAnsi="Times New Roman"/>
      <w:szCs w:val="24"/>
      <w:lang w:eastAsia="en-GB"/>
    </w:rPr>
  </w:style>
  <w:style w:type="paragraph" w:customStyle="1" w:styleId="nav-menu2">
    <w:name w:val="nav-menu2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nav-menuli2">
    <w:name w:val="nav-menu&gt;li2"/>
    <w:basedOn w:val="Normal"/>
    <w:rsid w:val="00A1641F"/>
    <w:pPr>
      <w:spacing w:before="100" w:beforeAutospacing="1" w:after="100" w:afterAutospacing="1"/>
      <w:ind w:left="225"/>
    </w:pPr>
    <w:rPr>
      <w:rFonts w:ascii="Times New Roman" w:hAnsi="Times New Roman"/>
      <w:szCs w:val="24"/>
      <w:lang w:eastAsia="en-GB"/>
    </w:rPr>
  </w:style>
  <w:style w:type="paragraph" w:customStyle="1" w:styleId="nav-menulia2">
    <w:name w:val="nav-menu&gt;li&gt;a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submenu2">
    <w:name w:val="gn-submenu2"/>
    <w:basedOn w:val="Normal"/>
    <w:rsid w:val="00A1641F"/>
    <w:pPr>
      <w:pBdr>
        <w:top w:val="single" w:sz="6" w:space="5" w:color="AAAAAA"/>
        <w:left w:val="single" w:sz="6" w:space="0" w:color="AAAAAA"/>
        <w:bottom w:val="single" w:sz="6" w:space="5" w:color="AAAAAA"/>
        <w:right w:val="single" w:sz="6" w:space="0" w:color="AAAAAA"/>
      </w:pBdr>
      <w:shd w:val="clear" w:color="auto" w:fill="FFFFFF"/>
      <w:spacing w:line="390" w:lineRule="atLeast"/>
    </w:pPr>
    <w:rPr>
      <w:rFonts w:ascii="Times New Roman" w:hAnsi="Times New Roman"/>
      <w:vanish/>
      <w:sz w:val="23"/>
      <w:szCs w:val="23"/>
      <w:lang w:eastAsia="en-GB"/>
    </w:rPr>
  </w:style>
  <w:style w:type="paragraph" w:customStyle="1" w:styleId="divider2">
    <w:name w:val="divider2"/>
    <w:basedOn w:val="Normal"/>
    <w:rsid w:val="00A1641F"/>
    <w:pPr>
      <w:pBdr>
        <w:bottom w:val="single" w:sz="6" w:space="0" w:color="E3E3E3"/>
      </w:pBdr>
      <w:spacing w:before="75" w:after="75"/>
    </w:pPr>
    <w:rPr>
      <w:rFonts w:ascii="Times New Roman" w:hAnsi="Times New Roman"/>
      <w:szCs w:val="24"/>
      <w:lang w:eastAsia="en-GB"/>
    </w:rPr>
  </w:style>
  <w:style w:type="paragraph" w:customStyle="1" w:styleId="label-beta5">
    <w:name w:val="label-beta5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gn-tools2">
    <w:name w:val="gn-tools2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gn-toolsli2">
    <w:name w:val="gn-tools&gt;li2"/>
    <w:basedOn w:val="Normal"/>
    <w:rsid w:val="00A1641F"/>
    <w:pPr>
      <w:spacing w:before="100" w:beforeAutospacing="1" w:after="100" w:afterAutospacing="1"/>
      <w:ind w:left="345"/>
    </w:pPr>
    <w:rPr>
      <w:rFonts w:ascii="Times New Roman" w:hAnsi="Times New Roman"/>
      <w:szCs w:val="24"/>
      <w:lang w:eastAsia="en-GB"/>
    </w:rPr>
  </w:style>
  <w:style w:type="paragraph" w:customStyle="1" w:styleId="gn-search-box2">
    <w:name w:val="gn-search-box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search-button2">
    <w:name w:val="mobile-search-button2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mobile-search-close-button2">
    <w:name w:val="mobile-search-close-button2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color w:val="FFFFFF"/>
      <w:szCs w:val="24"/>
      <w:lang w:eastAsia="en-GB"/>
    </w:rPr>
  </w:style>
  <w:style w:type="paragraph" w:customStyle="1" w:styleId="upload-icon2">
    <w:name w:val="upload-icon2"/>
    <w:basedOn w:val="Normal"/>
    <w:rsid w:val="00A1641F"/>
    <w:pPr>
      <w:spacing w:before="100" w:beforeAutospacing="1" w:after="100" w:afterAutospacing="1"/>
      <w:ind w:firstLine="12240"/>
    </w:pPr>
    <w:rPr>
      <w:rFonts w:ascii="Times New Roman" w:hAnsi="Times New Roman"/>
      <w:szCs w:val="24"/>
      <w:lang w:eastAsia="en-GB"/>
    </w:rPr>
  </w:style>
  <w:style w:type="paragraph" w:customStyle="1" w:styleId="avatar4">
    <w:name w:val="avatar4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mobile-nav-toggle2">
    <w:name w:val="mobile-nav-toggle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2">
    <w:name w:val="mobile-nav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column2">
    <w:name w:val="mobile-nav-column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menu-item2">
    <w:name w:val="mobile-nav-menu-item2"/>
    <w:basedOn w:val="Normal"/>
    <w:rsid w:val="00A1641F"/>
    <w:pPr>
      <w:spacing w:before="60" w:after="60" w:line="270" w:lineRule="atLeast"/>
    </w:pPr>
    <w:rPr>
      <w:rFonts w:ascii="Times New Roman" w:hAnsi="Times New Roman"/>
      <w:color w:val="FFFFFF"/>
      <w:szCs w:val="24"/>
      <w:lang w:eastAsia="en-GB"/>
    </w:rPr>
  </w:style>
  <w:style w:type="paragraph" w:customStyle="1" w:styleId="label-beta6">
    <w:name w:val="label-beta6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main-logo5">
    <w:name w:val="main-logo5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3">
    <w:name w:val="gn-title3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mi-transparent-theme2">
    <w:name w:val="semi-transparent-theme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4">
    <w:name w:val="global-nav-container4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4">
    <w:name w:val="global-nav-content4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shim4">
    <w:name w:val="global-nav-shim4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6">
    <w:name w:val="main-logo6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4">
    <w:name w:val="gn-title4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arch-form3">
    <w:name w:val="search-form3"/>
    <w:basedOn w:val="Normal"/>
    <w:rsid w:val="00A1641F"/>
    <w:pPr>
      <w:ind w:right="135"/>
    </w:pPr>
    <w:rPr>
      <w:rFonts w:ascii="Times New Roman" w:hAnsi="Times New Roman"/>
      <w:szCs w:val="24"/>
      <w:lang w:eastAsia="en-GB"/>
    </w:rPr>
  </w:style>
  <w:style w:type="paragraph" w:customStyle="1" w:styleId="search-icon-button3">
    <w:name w:val="search-icon-button3"/>
    <w:basedOn w:val="Normal"/>
    <w:rsid w:val="00A1641F"/>
    <w:pPr>
      <w:spacing w:before="120" w:after="105"/>
      <w:ind w:left="165" w:hanging="22384"/>
    </w:pPr>
    <w:rPr>
      <w:rFonts w:ascii="Times New Roman" w:hAnsi="Times New Roman"/>
      <w:szCs w:val="24"/>
      <w:lang w:eastAsia="en-GB"/>
    </w:rPr>
  </w:style>
  <w:style w:type="paragraph" w:customStyle="1" w:styleId="search-icon2">
    <w:name w:val="search-icon2"/>
    <w:basedOn w:val="Normal"/>
    <w:rsid w:val="00A1641F"/>
    <w:pPr>
      <w:spacing w:before="75" w:after="105"/>
      <w:ind w:left="75" w:hanging="22384"/>
    </w:pPr>
    <w:rPr>
      <w:rFonts w:ascii="Times New Roman" w:hAnsi="Times New Roman"/>
      <w:vanish/>
      <w:szCs w:val="24"/>
      <w:lang w:eastAsia="en-GB"/>
    </w:rPr>
  </w:style>
  <w:style w:type="paragraph" w:customStyle="1" w:styleId="search-icon-button4">
    <w:name w:val="search-icon-button4"/>
    <w:basedOn w:val="Normal"/>
    <w:rsid w:val="00A1641F"/>
    <w:pPr>
      <w:spacing w:before="100" w:beforeAutospacing="1" w:after="100" w:afterAutospacing="1"/>
      <w:ind w:hanging="22384"/>
    </w:pPr>
    <w:rPr>
      <w:rFonts w:ascii="Times New Roman" w:hAnsi="Times New Roman"/>
      <w:szCs w:val="24"/>
      <w:lang w:eastAsia="en-GB"/>
    </w:rPr>
  </w:style>
  <w:style w:type="paragraph" w:customStyle="1" w:styleId="search-pillbox2">
    <w:name w:val="search-pillbox2"/>
    <w:basedOn w:val="Normal"/>
    <w:rsid w:val="00A1641F"/>
    <w:pPr>
      <w:spacing w:line="495" w:lineRule="atLeast"/>
      <w:ind w:left="75"/>
    </w:pPr>
    <w:rPr>
      <w:rFonts w:ascii="Times New Roman" w:hAnsi="Times New Roman"/>
      <w:szCs w:val="24"/>
      <w:lang w:eastAsia="en-GB"/>
    </w:rPr>
  </w:style>
  <w:style w:type="paragraph" w:customStyle="1" w:styleId="search-pill4">
    <w:name w:val="search-pill4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5">
    <w:name w:val="search-pill5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-divider2">
    <w:name w:val="search-pill-divider2"/>
    <w:basedOn w:val="Normal"/>
    <w:rsid w:val="00A1641F"/>
    <w:pPr>
      <w:pBdr>
        <w:top w:val="single" w:sz="6" w:space="0" w:color="128FDC"/>
        <w:bottom w:val="single" w:sz="6" w:space="0" w:color="128FDC"/>
      </w:pBdr>
      <w:shd w:val="clear" w:color="auto" w:fill="FFFFFF"/>
      <w:ind w:left="75" w:right="75"/>
    </w:pPr>
    <w:rPr>
      <w:rFonts w:ascii="Times New Roman" w:hAnsi="Times New Roman"/>
      <w:szCs w:val="24"/>
      <w:lang w:eastAsia="en-GB"/>
    </w:rPr>
  </w:style>
  <w:style w:type="paragraph" w:customStyle="1" w:styleId="search-pill-remover2">
    <w:name w:val="search-pill-remover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autosuggest-items-list-view2">
    <w:name w:val="search-autosuggest-items-list-view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form4">
    <w:name w:val="search-form4"/>
    <w:basedOn w:val="Normal"/>
    <w:rsid w:val="00A1641F"/>
    <w:pPr>
      <w:shd w:val="clear" w:color="auto" w:fill="FFFFFF"/>
      <w:ind w:right="135"/>
    </w:pPr>
    <w:rPr>
      <w:rFonts w:ascii="Times New Roman" w:hAnsi="Times New Roman"/>
      <w:color w:val="212124"/>
      <w:szCs w:val="24"/>
      <w:lang w:eastAsia="en-GB"/>
    </w:rPr>
  </w:style>
  <w:style w:type="paragraph" w:customStyle="1" w:styleId="search-pill6">
    <w:name w:val="search-pill6"/>
    <w:basedOn w:val="Normal"/>
    <w:rsid w:val="00A1641F"/>
    <w:pPr>
      <w:shd w:val="clear" w:color="auto" w:fill="128FDC"/>
      <w:spacing w:before="100" w:beforeAutospacing="1" w:after="100" w:afterAutospacing="1" w:line="405" w:lineRule="atLeast"/>
      <w:ind w:right="45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height-controller2">
    <w:name w:val="height-controller2"/>
    <w:basedOn w:val="Normal"/>
    <w:rsid w:val="00A1641F"/>
    <w:pPr>
      <w:shd w:val="clear" w:color="auto" w:fill="212124"/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entry-type3">
    <w:name w:val="entry-type3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entry-type4">
    <w:name w:val="entry-type4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u w:val="single"/>
      <w:lang w:eastAsia="en-GB"/>
    </w:rPr>
  </w:style>
  <w:style w:type="paragraph" w:customStyle="1" w:styleId="icon2">
    <w:name w:val="icon2"/>
    <w:basedOn w:val="Normal"/>
    <w:rsid w:val="00A1641F"/>
    <w:pPr>
      <w:spacing w:before="30" w:after="100" w:afterAutospacing="1"/>
      <w:ind w:right="150"/>
    </w:pPr>
    <w:rPr>
      <w:rFonts w:ascii="Times New Roman" w:hAnsi="Times New Roman"/>
      <w:szCs w:val="24"/>
      <w:lang w:eastAsia="en-GB"/>
    </w:rPr>
  </w:style>
  <w:style w:type="paragraph" w:customStyle="1" w:styleId="photo-well-media-scrappy-view2">
    <w:name w:val="photo-well-media-scrappy-view2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ow-res-photo2">
    <w:name w:val="low-res-photo2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szCs w:val="24"/>
      <w:lang w:eastAsia="en-GB"/>
    </w:rPr>
  </w:style>
  <w:style w:type="paragraph" w:customStyle="1" w:styleId="fluid-centered7">
    <w:name w:val="fluid-centered7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centered-content3">
    <w:name w:val="centered-content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8">
    <w:name w:val="fluid-centered8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fluid-centered9">
    <w:name w:val="fluid-centered9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vatar5">
    <w:name w:val="avatar5"/>
    <w:basedOn w:val="Normal"/>
    <w:rsid w:val="00A1641F"/>
    <w:pPr>
      <w:shd w:val="clear" w:color="auto" w:fill="DDDDDD"/>
      <w:spacing w:before="150" w:after="150"/>
      <w:ind w:right="450"/>
      <w:textAlignment w:val="bottom"/>
    </w:pPr>
    <w:rPr>
      <w:rFonts w:ascii="Times New Roman" w:hAnsi="Times New Roman"/>
      <w:szCs w:val="24"/>
      <w:lang w:eastAsia="en-GB"/>
    </w:rPr>
  </w:style>
  <w:style w:type="paragraph" w:customStyle="1" w:styleId="official-badge-inline5">
    <w:name w:val="official-badge-inline5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5">
    <w:name w:val="pro-badge-inline5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official-badge-inline6">
    <w:name w:val="official-badge-inline6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pro-badge-inline6">
    <w:name w:val="pro-badge-inline6"/>
    <w:basedOn w:val="Normal"/>
    <w:rsid w:val="00A1641F"/>
    <w:pPr>
      <w:spacing w:before="100" w:beforeAutospacing="1" w:after="100" w:afterAutospacing="1" w:line="240" w:lineRule="atLeast"/>
      <w:ind w:left="75" w:firstLine="15"/>
      <w:jc w:val="center"/>
    </w:pPr>
    <w:rPr>
      <w:rFonts w:ascii="Times New Roman" w:hAnsi="Times New Roman"/>
      <w:sz w:val="17"/>
      <w:szCs w:val="17"/>
      <w:lang w:eastAsia="en-GB"/>
    </w:rPr>
  </w:style>
  <w:style w:type="paragraph" w:customStyle="1" w:styleId="secondary3">
    <w:name w:val="secondary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 w:val="21"/>
      <w:szCs w:val="21"/>
      <w:lang w:eastAsia="en-GB"/>
    </w:rPr>
  </w:style>
  <w:style w:type="paragraph" w:customStyle="1" w:styleId="tertiary3">
    <w:name w:val="tertiary3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898989"/>
      <w:sz w:val="21"/>
      <w:szCs w:val="21"/>
      <w:lang w:eastAsia="en-GB"/>
    </w:rPr>
  </w:style>
  <w:style w:type="paragraph" w:customStyle="1" w:styleId="label-new3">
    <w:name w:val="label-new3"/>
    <w:basedOn w:val="Normal"/>
    <w:rsid w:val="00A1641F"/>
    <w:pPr>
      <w:shd w:val="clear" w:color="auto" w:fill="128FDC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alpha3">
    <w:name w:val="label-alpha3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beta7">
    <w:name w:val="label-beta7"/>
    <w:basedOn w:val="Normal"/>
    <w:rsid w:val="00A1641F"/>
    <w:pPr>
      <w:shd w:val="clear" w:color="auto" w:fill="FF9F00"/>
      <w:spacing w:before="100" w:beforeAutospacing="1" w:after="100" w:afterAutospacing="1" w:line="240" w:lineRule="atLeast"/>
    </w:pPr>
    <w:rPr>
      <w:rFonts w:ascii="Times New Roman" w:hAnsi="Times New Roman"/>
      <w:b/>
      <w:bCs/>
      <w:caps/>
      <w:color w:val="FFFFFF"/>
      <w:sz w:val="20"/>
      <w:lang w:eastAsia="en-GB"/>
    </w:rPr>
  </w:style>
  <w:style w:type="paragraph" w:customStyle="1" w:styleId="label-sticky3">
    <w:name w:val="label-sticky3"/>
    <w:basedOn w:val="Normal"/>
    <w:rsid w:val="00A1641F"/>
    <w:pPr>
      <w:pBdr>
        <w:top w:val="single" w:sz="6" w:space="3" w:color="CB8100"/>
        <w:left w:val="single" w:sz="6" w:space="5" w:color="CB8100"/>
        <w:bottom w:val="single" w:sz="6" w:space="2" w:color="CB8100"/>
        <w:right w:val="single" w:sz="6" w:space="5" w:color="CB8100"/>
      </w:pBdr>
      <w:shd w:val="clear" w:color="auto" w:fill="FFFE70"/>
      <w:spacing w:before="100" w:beforeAutospacing="1" w:after="100" w:afterAutospacing="1"/>
    </w:pPr>
    <w:rPr>
      <w:rFonts w:ascii="Times New Roman" w:hAnsi="Times New Roman"/>
      <w:caps/>
      <w:color w:val="CB8100"/>
      <w:sz w:val="21"/>
      <w:szCs w:val="21"/>
      <w:lang w:eastAsia="en-GB"/>
    </w:rPr>
  </w:style>
  <w:style w:type="paragraph" w:customStyle="1" w:styleId="global-nav-shim5">
    <w:name w:val="global-nav-shim5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5">
    <w:name w:val="global-nav-content5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5">
    <w:name w:val="global-nav-container5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7">
    <w:name w:val="main-logo7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mug-mug-news3">
    <w:name w:val="smug-mug-news3"/>
    <w:basedOn w:val="Normal"/>
    <w:rsid w:val="00A1641F"/>
    <w:pPr>
      <w:spacing w:before="100" w:beforeAutospacing="1" w:after="100" w:afterAutospacing="1"/>
      <w:ind w:left="300"/>
    </w:pPr>
    <w:rPr>
      <w:rFonts w:ascii="Times New Roman" w:hAnsi="Times New Roman"/>
      <w:szCs w:val="24"/>
      <w:lang w:eastAsia="en-GB"/>
    </w:rPr>
  </w:style>
  <w:style w:type="paragraph" w:customStyle="1" w:styleId="nav-menu3">
    <w:name w:val="nav-menu3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nav-menuli3">
    <w:name w:val="nav-menu&gt;li3"/>
    <w:basedOn w:val="Normal"/>
    <w:rsid w:val="00A1641F"/>
    <w:pPr>
      <w:spacing w:before="100" w:beforeAutospacing="1" w:after="100" w:afterAutospacing="1"/>
      <w:ind w:left="225"/>
    </w:pPr>
    <w:rPr>
      <w:rFonts w:ascii="Times New Roman" w:hAnsi="Times New Roman"/>
      <w:szCs w:val="24"/>
      <w:lang w:eastAsia="en-GB"/>
    </w:rPr>
  </w:style>
  <w:style w:type="paragraph" w:customStyle="1" w:styleId="nav-menulia3">
    <w:name w:val="nav-menu&gt;li&gt;a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n-submenu3">
    <w:name w:val="gn-submenu3"/>
    <w:basedOn w:val="Normal"/>
    <w:rsid w:val="00A1641F"/>
    <w:pPr>
      <w:pBdr>
        <w:top w:val="single" w:sz="6" w:space="5" w:color="AAAAAA"/>
        <w:left w:val="single" w:sz="6" w:space="0" w:color="AAAAAA"/>
        <w:bottom w:val="single" w:sz="6" w:space="5" w:color="AAAAAA"/>
        <w:right w:val="single" w:sz="6" w:space="0" w:color="AAAAAA"/>
      </w:pBdr>
      <w:shd w:val="clear" w:color="auto" w:fill="FFFFFF"/>
      <w:spacing w:line="390" w:lineRule="atLeast"/>
    </w:pPr>
    <w:rPr>
      <w:rFonts w:ascii="Times New Roman" w:hAnsi="Times New Roman"/>
      <w:vanish/>
      <w:sz w:val="23"/>
      <w:szCs w:val="23"/>
      <w:lang w:eastAsia="en-GB"/>
    </w:rPr>
  </w:style>
  <w:style w:type="paragraph" w:customStyle="1" w:styleId="divider3">
    <w:name w:val="divider3"/>
    <w:basedOn w:val="Normal"/>
    <w:rsid w:val="00A1641F"/>
    <w:pPr>
      <w:pBdr>
        <w:bottom w:val="single" w:sz="6" w:space="0" w:color="E3E3E3"/>
      </w:pBdr>
      <w:spacing w:before="75" w:after="75"/>
    </w:pPr>
    <w:rPr>
      <w:rFonts w:ascii="Times New Roman" w:hAnsi="Times New Roman"/>
      <w:szCs w:val="24"/>
      <w:lang w:eastAsia="en-GB"/>
    </w:rPr>
  </w:style>
  <w:style w:type="paragraph" w:customStyle="1" w:styleId="label-beta8">
    <w:name w:val="label-beta8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gn-tools3">
    <w:name w:val="gn-tools3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gn-toolsli3">
    <w:name w:val="gn-tools&gt;li3"/>
    <w:basedOn w:val="Normal"/>
    <w:rsid w:val="00A1641F"/>
    <w:pPr>
      <w:spacing w:before="100" w:beforeAutospacing="1" w:after="100" w:afterAutospacing="1"/>
      <w:ind w:left="345"/>
    </w:pPr>
    <w:rPr>
      <w:rFonts w:ascii="Times New Roman" w:hAnsi="Times New Roman"/>
      <w:szCs w:val="24"/>
      <w:lang w:eastAsia="en-GB"/>
    </w:rPr>
  </w:style>
  <w:style w:type="paragraph" w:customStyle="1" w:styleId="gn-search-box3">
    <w:name w:val="gn-search-box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search-button3">
    <w:name w:val="mobile-search-button3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mobile-search-close-button3">
    <w:name w:val="mobile-search-close-button3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color w:val="FFFFFF"/>
      <w:szCs w:val="24"/>
      <w:lang w:eastAsia="en-GB"/>
    </w:rPr>
  </w:style>
  <w:style w:type="paragraph" w:customStyle="1" w:styleId="upload-icon3">
    <w:name w:val="upload-icon3"/>
    <w:basedOn w:val="Normal"/>
    <w:rsid w:val="00A1641F"/>
    <w:pPr>
      <w:spacing w:before="100" w:beforeAutospacing="1" w:after="100" w:afterAutospacing="1"/>
      <w:ind w:firstLine="12240"/>
    </w:pPr>
    <w:rPr>
      <w:rFonts w:ascii="Times New Roman" w:hAnsi="Times New Roman"/>
      <w:szCs w:val="24"/>
      <w:lang w:eastAsia="en-GB"/>
    </w:rPr>
  </w:style>
  <w:style w:type="paragraph" w:customStyle="1" w:styleId="avatar6">
    <w:name w:val="avatar6"/>
    <w:basedOn w:val="Normal"/>
    <w:rsid w:val="00A1641F"/>
    <w:rPr>
      <w:rFonts w:ascii="Times New Roman" w:hAnsi="Times New Roman"/>
      <w:szCs w:val="24"/>
      <w:lang w:eastAsia="en-GB"/>
    </w:rPr>
  </w:style>
  <w:style w:type="paragraph" w:customStyle="1" w:styleId="mobile-nav-toggle3">
    <w:name w:val="mobile-nav-toggle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3">
    <w:name w:val="mobile-nav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column3">
    <w:name w:val="mobile-nav-column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obile-nav-menu-item3">
    <w:name w:val="mobile-nav-menu-item3"/>
    <w:basedOn w:val="Normal"/>
    <w:rsid w:val="00A1641F"/>
    <w:pPr>
      <w:spacing w:before="60" w:after="60" w:line="270" w:lineRule="atLeast"/>
    </w:pPr>
    <w:rPr>
      <w:rFonts w:ascii="Times New Roman" w:hAnsi="Times New Roman"/>
      <w:color w:val="FFFFFF"/>
      <w:szCs w:val="24"/>
      <w:lang w:eastAsia="en-GB"/>
    </w:rPr>
  </w:style>
  <w:style w:type="paragraph" w:customStyle="1" w:styleId="label-beta9">
    <w:name w:val="label-beta9"/>
    <w:basedOn w:val="Normal"/>
    <w:rsid w:val="00A1641F"/>
    <w:pPr>
      <w:spacing w:before="100" w:beforeAutospacing="1" w:after="100" w:afterAutospacing="1"/>
      <w:ind w:left="60"/>
    </w:pPr>
    <w:rPr>
      <w:rFonts w:ascii="Times New Roman" w:hAnsi="Times New Roman"/>
      <w:szCs w:val="24"/>
      <w:lang w:eastAsia="en-GB"/>
    </w:rPr>
  </w:style>
  <w:style w:type="paragraph" w:customStyle="1" w:styleId="main-logo8">
    <w:name w:val="main-logo8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5">
    <w:name w:val="gn-title5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mi-transparent-theme3">
    <w:name w:val="semi-transparent-theme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ainer6">
    <w:name w:val="global-nav-container6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content6">
    <w:name w:val="global-nav-content6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global-nav-shim6">
    <w:name w:val="global-nav-shim6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main-logo9">
    <w:name w:val="main-logo9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gn-title6">
    <w:name w:val="gn-title6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Cs w:val="24"/>
      <w:lang w:eastAsia="en-GB"/>
    </w:rPr>
  </w:style>
  <w:style w:type="paragraph" w:customStyle="1" w:styleId="search-form5">
    <w:name w:val="search-form5"/>
    <w:basedOn w:val="Normal"/>
    <w:rsid w:val="00A1641F"/>
    <w:pPr>
      <w:ind w:right="135"/>
    </w:pPr>
    <w:rPr>
      <w:rFonts w:ascii="Times New Roman" w:hAnsi="Times New Roman"/>
      <w:szCs w:val="24"/>
      <w:lang w:eastAsia="en-GB"/>
    </w:rPr>
  </w:style>
  <w:style w:type="paragraph" w:customStyle="1" w:styleId="search-icon-button5">
    <w:name w:val="search-icon-button5"/>
    <w:basedOn w:val="Normal"/>
    <w:rsid w:val="00A1641F"/>
    <w:pPr>
      <w:spacing w:before="120" w:after="105"/>
      <w:ind w:left="165" w:hanging="22384"/>
    </w:pPr>
    <w:rPr>
      <w:rFonts w:ascii="Times New Roman" w:hAnsi="Times New Roman"/>
      <w:szCs w:val="24"/>
      <w:lang w:eastAsia="en-GB"/>
    </w:rPr>
  </w:style>
  <w:style w:type="paragraph" w:customStyle="1" w:styleId="search-icon3">
    <w:name w:val="search-icon3"/>
    <w:basedOn w:val="Normal"/>
    <w:rsid w:val="00A1641F"/>
    <w:pPr>
      <w:spacing w:before="75" w:after="105"/>
      <w:ind w:left="75" w:hanging="22384"/>
    </w:pPr>
    <w:rPr>
      <w:rFonts w:ascii="Times New Roman" w:hAnsi="Times New Roman"/>
      <w:vanish/>
      <w:szCs w:val="24"/>
      <w:lang w:eastAsia="en-GB"/>
    </w:rPr>
  </w:style>
  <w:style w:type="paragraph" w:customStyle="1" w:styleId="search-icon-button6">
    <w:name w:val="search-icon-button6"/>
    <w:basedOn w:val="Normal"/>
    <w:rsid w:val="00A1641F"/>
    <w:pPr>
      <w:spacing w:before="100" w:beforeAutospacing="1" w:after="100" w:afterAutospacing="1"/>
      <w:ind w:hanging="22384"/>
    </w:pPr>
    <w:rPr>
      <w:rFonts w:ascii="Times New Roman" w:hAnsi="Times New Roman"/>
      <w:szCs w:val="24"/>
      <w:lang w:eastAsia="en-GB"/>
    </w:rPr>
  </w:style>
  <w:style w:type="paragraph" w:customStyle="1" w:styleId="search-pillbox3">
    <w:name w:val="search-pillbox3"/>
    <w:basedOn w:val="Normal"/>
    <w:rsid w:val="00A1641F"/>
    <w:pPr>
      <w:spacing w:line="495" w:lineRule="atLeast"/>
      <w:ind w:left="75"/>
    </w:pPr>
    <w:rPr>
      <w:rFonts w:ascii="Times New Roman" w:hAnsi="Times New Roman"/>
      <w:szCs w:val="24"/>
      <w:lang w:eastAsia="en-GB"/>
    </w:rPr>
  </w:style>
  <w:style w:type="paragraph" w:customStyle="1" w:styleId="search-pill7">
    <w:name w:val="search-pill7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8">
    <w:name w:val="search-pill8"/>
    <w:basedOn w:val="Normal"/>
    <w:rsid w:val="00A1641F"/>
    <w:pPr>
      <w:spacing w:before="100" w:beforeAutospacing="1" w:after="100" w:afterAutospacing="1" w:line="405" w:lineRule="atLeast"/>
      <w:ind w:right="45"/>
    </w:pPr>
    <w:rPr>
      <w:rFonts w:ascii="Times New Roman" w:hAnsi="Times New Roman"/>
      <w:sz w:val="21"/>
      <w:szCs w:val="21"/>
      <w:lang w:eastAsia="en-GB"/>
    </w:rPr>
  </w:style>
  <w:style w:type="paragraph" w:customStyle="1" w:styleId="search-pill-divider3">
    <w:name w:val="search-pill-divider3"/>
    <w:basedOn w:val="Normal"/>
    <w:rsid w:val="00A1641F"/>
    <w:pPr>
      <w:pBdr>
        <w:top w:val="single" w:sz="6" w:space="0" w:color="128FDC"/>
        <w:bottom w:val="single" w:sz="6" w:space="0" w:color="128FDC"/>
      </w:pBdr>
      <w:shd w:val="clear" w:color="auto" w:fill="FFFFFF"/>
      <w:ind w:left="75" w:right="75"/>
    </w:pPr>
    <w:rPr>
      <w:rFonts w:ascii="Times New Roman" w:hAnsi="Times New Roman"/>
      <w:szCs w:val="24"/>
      <w:lang w:eastAsia="en-GB"/>
    </w:rPr>
  </w:style>
  <w:style w:type="paragraph" w:customStyle="1" w:styleId="search-pill-remover3">
    <w:name w:val="search-pill-remover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autosuggest-items-list-view3">
    <w:name w:val="search-autosuggest-items-list-view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search-form6">
    <w:name w:val="search-form6"/>
    <w:basedOn w:val="Normal"/>
    <w:rsid w:val="00A1641F"/>
    <w:pPr>
      <w:shd w:val="clear" w:color="auto" w:fill="FFFFFF"/>
      <w:ind w:right="135"/>
    </w:pPr>
    <w:rPr>
      <w:rFonts w:ascii="Times New Roman" w:hAnsi="Times New Roman"/>
      <w:color w:val="212124"/>
      <w:szCs w:val="24"/>
      <w:lang w:eastAsia="en-GB"/>
    </w:rPr>
  </w:style>
  <w:style w:type="paragraph" w:customStyle="1" w:styleId="search-pill9">
    <w:name w:val="search-pill9"/>
    <w:basedOn w:val="Normal"/>
    <w:rsid w:val="00A1641F"/>
    <w:pPr>
      <w:shd w:val="clear" w:color="auto" w:fill="128FDC"/>
      <w:spacing w:before="100" w:beforeAutospacing="1" w:after="100" w:afterAutospacing="1" w:line="405" w:lineRule="atLeast"/>
      <w:ind w:right="45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height-controller3">
    <w:name w:val="height-controller3"/>
    <w:basedOn w:val="Normal"/>
    <w:rsid w:val="00A1641F"/>
    <w:pPr>
      <w:shd w:val="clear" w:color="auto" w:fill="212124"/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entry-type5">
    <w:name w:val="entry-type5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lang w:eastAsia="en-GB"/>
    </w:rPr>
  </w:style>
  <w:style w:type="paragraph" w:customStyle="1" w:styleId="entry-type6">
    <w:name w:val="entry-type6"/>
    <w:basedOn w:val="Normal"/>
    <w:rsid w:val="00A1641F"/>
    <w:pPr>
      <w:spacing w:before="100" w:beforeAutospacing="1" w:after="100" w:afterAutospacing="1"/>
    </w:pPr>
    <w:rPr>
      <w:rFonts w:ascii="Times New Roman" w:hAnsi="Times New Roman"/>
      <w:color w:val="FFFFFF"/>
      <w:sz w:val="21"/>
      <w:szCs w:val="21"/>
      <w:u w:val="single"/>
      <w:lang w:eastAsia="en-GB"/>
    </w:rPr>
  </w:style>
  <w:style w:type="paragraph" w:customStyle="1" w:styleId="icon3">
    <w:name w:val="icon3"/>
    <w:basedOn w:val="Normal"/>
    <w:rsid w:val="00A1641F"/>
    <w:pPr>
      <w:spacing w:before="30" w:after="100" w:afterAutospacing="1"/>
      <w:ind w:right="150"/>
    </w:pPr>
    <w:rPr>
      <w:rFonts w:ascii="Times New Roman" w:hAnsi="Times New Roman"/>
      <w:szCs w:val="24"/>
      <w:lang w:eastAsia="en-GB"/>
    </w:rPr>
  </w:style>
  <w:style w:type="paragraph" w:customStyle="1" w:styleId="photo-well-media-scrappy-view3">
    <w:name w:val="photo-well-media-scrappy-view3"/>
    <w:basedOn w:val="Normal"/>
    <w:rsid w:val="00A1641F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low-res-photo3">
    <w:name w:val="low-res-photo3"/>
    <w:basedOn w:val="Normal"/>
    <w:rsid w:val="00A1641F"/>
    <w:pPr>
      <w:spacing w:before="100" w:beforeAutospacing="1" w:after="100" w:afterAutospacing="1"/>
    </w:pPr>
    <w:rPr>
      <w:rFonts w:ascii="Times New Roman" w:hAnsi="Times New Roman"/>
      <w:vanish/>
      <w:szCs w:val="24"/>
      <w:lang w:eastAsia="en-GB"/>
    </w:rPr>
  </w:style>
  <w:style w:type="character" w:customStyle="1" w:styleId="facade-of-protection-neue">
    <w:name w:val="facade-of-protection-neue"/>
    <w:basedOn w:val="DefaultParagraphFont"/>
    <w:rsid w:val="00A1641F"/>
  </w:style>
  <w:style w:type="character" w:customStyle="1" w:styleId="ui-dialog-arrow">
    <w:name w:val="ui-dialog-arrow"/>
    <w:basedOn w:val="DefaultParagraphFont"/>
    <w:rsid w:val="00A1641F"/>
  </w:style>
  <w:style w:type="character" w:customStyle="1" w:styleId="fave-star">
    <w:name w:val="fave-star"/>
    <w:basedOn w:val="DefaultParagraphFont"/>
    <w:rsid w:val="00A1641F"/>
  </w:style>
  <w:style w:type="character" w:customStyle="1" w:styleId="fluid-share-icon">
    <w:name w:val="fluid-share-icon"/>
    <w:basedOn w:val="DefaultParagraphFont"/>
    <w:rsid w:val="00A1641F"/>
  </w:style>
  <w:style w:type="character" w:customStyle="1" w:styleId="countdown-slideshow">
    <w:name w:val="countdown-slideshow"/>
    <w:basedOn w:val="DefaultParagraphFont"/>
    <w:rsid w:val="00A1641F"/>
  </w:style>
  <w:style w:type="character" w:customStyle="1" w:styleId="nav">
    <w:name w:val="nav"/>
    <w:basedOn w:val="DefaultParagraphFont"/>
    <w:rsid w:val="00A1641F"/>
  </w:style>
  <w:style w:type="character" w:customStyle="1" w:styleId="ui-illustration-camera">
    <w:name w:val="ui-illustration-camera"/>
    <w:basedOn w:val="DefaultParagraphFont"/>
    <w:rsid w:val="00A1641F"/>
  </w:style>
  <w:style w:type="character" w:customStyle="1" w:styleId="autotags-helper">
    <w:name w:val="autotags-helper"/>
    <w:basedOn w:val="DefaultParagraphFont"/>
    <w:rsid w:val="00A1641F"/>
  </w:style>
  <w:style w:type="character" w:customStyle="1" w:styleId="charm-ui-error">
    <w:name w:val="charm-ui-error"/>
    <w:basedOn w:val="DefaultParagraphFont"/>
    <w:rsid w:val="00A1641F"/>
  </w:style>
  <w:style w:type="character" w:customStyle="1" w:styleId="photo-navigation-key-left">
    <w:name w:val="photo-navigation-key-left"/>
    <w:basedOn w:val="DefaultParagraphFont"/>
    <w:rsid w:val="00A1641F"/>
  </w:style>
  <w:style w:type="character" w:customStyle="1" w:styleId="photo-navigation-key-right">
    <w:name w:val="photo-navigation-key-right"/>
    <w:basedOn w:val="DefaultParagraphFont"/>
    <w:rsid w:val="00A1641F"/>
  </w:style>
  <w:style w:type="character" w:customStyle="1" w:styleId="arrow">
    <w:name w:val="arrow"/>
    <w:basedOn w:val="DefaultParagraphFont"/>
    <w:rsid w:val="00A1641F"/>
  </w:style>
  <w:style w:type="character" w:customStyle="1" w:styleId="facade-of-protection-zoom">
    <w:name w:val="facade-of-protection-zoom"/>
    <w:basedOn w:val="DefaultParagraphFont"/>
    <w:rsid w:val="00A164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251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3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17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019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5883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990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1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8298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9805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362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726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9249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340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73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809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5904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381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327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552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57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391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9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346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6545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312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8659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76750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13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40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0473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468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112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388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21815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047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923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196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50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37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8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6609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957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2919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2692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1789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350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97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4039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1467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030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9557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84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220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3922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8078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7623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79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25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5256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1214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868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8254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5825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138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4079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1069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103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74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685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595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9735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259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69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1438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285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162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371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028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8823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15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970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9388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83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09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61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97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579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7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26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8416034">
          <w:marLeft w:val="-3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283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65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12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900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45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86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456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704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3459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1309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3671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81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8497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493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3723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5955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329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63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397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15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25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948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519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79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32027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79447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445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6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5673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1508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492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85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16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085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17420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679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187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57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81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41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599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449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7570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0808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4182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02882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079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284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741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64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558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56997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5610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6797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756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9962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8018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0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51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96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2915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824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37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569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4888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74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77337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48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002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455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974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11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95130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41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368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73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072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577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24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07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53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21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16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7069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5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1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51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62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9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64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893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6753522">
          <w:marLeft w:val="-3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7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14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144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03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56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09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8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191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807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45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436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056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415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8956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1930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9770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7038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6800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498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38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56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06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3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702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69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0293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186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47272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6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85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42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493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21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6490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2328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49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495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929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53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3974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370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4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6124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7499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99297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222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7685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2771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055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61061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8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798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58670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47339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646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994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2675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0867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9416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5294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1073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719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5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70236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157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725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822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85761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60015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9819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4080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324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8192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08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78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82408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566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6028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432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7359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177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7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647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69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4472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23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888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513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7454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50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52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49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96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54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85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04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6467897">
          <w:marLeft w:val="-3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4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09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9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Scottish Government</Company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MacLennan A (Alison)</dc:creator>
  <cp:keywords/>
  <dc:description/>
  <cp:lastModifiedBy>MacLennan A (Alison)</cp:lastModifiedBy>
  <cp:revision>7</cp:revision>
  <dcterms:created xsi:type="dcterms:W3CDTF">2018-10-24T15:34:00Z</dcterms:created>
  <dcterms:modified xsi:type="dcterms:W3CDTF">2018-10-24T16:25:00Z</dcterms:modified>
</cp:coreProperties>
</file>